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3C34" w:rsidRDefault="00043C34">
      <w:r>
        <w:t>Arena gebied</w:t>
      </w:r>
      <w:bookmarkStart w:id="0" w:name="_GoBack"/>
      <w:bookmarkEnd w:id="0"/>
    </w:p>
    <w:p w:rsidR="00043C34" w:rsidRDefault="00043C34"/>
    <w:p w:rsidR="00422D14" w:rsidRDefault="00A73C7C">
      <w:r>
        <w:rPr>
          <w:noProof/>
        </w:rPr>
        <w:drawing>
          <wp:inline distT="0" distB="0" distL="0" distR="0">
            <wp:extent cx="8858250" cy="443865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C34" w:rsidRDefault="00043C34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422D14" w:rsidRDefault="00A73C7C">
      <w:r>
        <w:rPr>
          <w:noProof/>
        </w:rPr>
        <w:drawing>
          <wp:inline distT="0" distB="0" distL="0" distR="0">
            <wp:extent cx="8858250" cy="3914775"/>
            <wp:effectExtent l="0" t="0" r="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D14" w:rsidRDefault="00422D14"/>
    <w:p w:rsidR="00422D14" w:rsidRDefault="00043C34">
      <w:r>
        <w:rPr>
          <w:noProof/>
        </w:rPr>
        <w:drawing>
          <wp:inline distT="0" distB="0" distL="0" distR="0">
            <wp:extent cx="7848600" cy="5162550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6D8" w:rsidRDefault="00422D14">
      <w:r>
        <w:rPr>
          <w:noProof/>
        </w:rPr>
        <w:drawing>
          <wp:inline distT="0" distB="0" distL="0" distR="0">
            <wp:extent cx="8858250" cy="4933950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D14" w:rsidRDefault="00422D14"/>
    <w:sectPr w:rsidR="00422D14" w:rsidSect="00422D14">
      <w:pgSz w:w="16838" w:h="11906" w:orient="landscape"/>
      <w:pgMar w:top="1758" w:right="1440" w:bottom="1644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506EC"/>
    <w:multiLevelType w:val="multilevel"/>
    <w:tmpl w:val="F84E5062"/>
    <w:lvl w:ilvl="0">
      <w:start w:val="1"/>
      <w:numFmt w:val="bullet"/>
      <w:pStyle w:val="Opsomming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14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1">
    <w:nsid w:val="4A7701C4"/>
    <w:multiLevelType w:val="multilevel"/>
    <w:tmpl w:val="0664917E"/>
    <w:lvl w:ilvl="0">
      <w:start w:val="1"/>
      <w:numFmt w:val="decimal"/>
      <w:pStyle w:val="Opsomming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2">
    <w:nsid w:val="5FC55EEE"/>
    <w:multiLevelType w:val="multilevel"/>
    <w:tmpl w:val="A5C63D7C"/>
    <w:lvl w:ilvl="0">
      <w:start w:val="1"/>
      <w:numFmt w:val="decimal"/>
      <w:lvlText w:val="%1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">
    <w:nsid w:val="6E557915"/>
    <w:multiLevelType w:val="hybridMultilevel"/>
    <w:tmpl w:val="32CC0740"/>
    <w:lvl w:ilvl="0" w:tplc="717E667A">
      <w:start w:val="1"/>
      <w:numFmt w:val="decimal"/>
      <w:pStyle w:val="Tussenkopjemet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F97503F"/>
    <w:multiLevelType w:val="multilevel"/>
    <w:tmpl w:val="E1B0DF16"/>
    <w:lvl w:ilvl="0">
      <w:start w:val="1"/>
      <w:numFmt w:val="lowerLetter"/>
      <w:pStyle w:val="Opsomminglett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5">
    <w:nsid w:val="73DA326A"/>
    <w:multiLevelType w:val="multilevel"/>
    <w:tmpl w:val="71623120"/>
    <w:lvl w:ilvl="0">
      <w:start w:val="1"/>
      <w:numFmt w:val="decimal"/>
      <w:pStyle w:val="Kop1"/>
      <w:suff w:val="space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Kop2"/>
      <w:suff w:val="space"/>
      <w:lvlText w:val="%1.%2"/>
      <w:lvlJc w:val="left"/>
      <w:pPr>
        <w:ind w:left="414" w:hanging="414"/>
      </w:pPr>
      <w:rPr>
        <w:rFonts w:hint="default"/>
      </w:rPr>
    </w:lvl>
    <w:lvl w:ilvl="2">
      <w:start w:val="1"/>
      <w:numFmt w:val="decimal"/>
      <w:pStyle w:val="Kop3"/>
      <w:suff w:val="space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756163A0"/>
    <w:multiLevelType w:val="hybridMultilevel"/>
    <w:tmpl w:val="C58AB40C"/>
    <w:lvl w:ilvl="0" w:tplc="23ACDA3C">
      <w:start w:val="1"/>
      <w:numFmt w:val="decimal"/>
      <w:pStyle w:val="Voetnootrapport"/>
      <w:lvlText w:val="[%1]"/>
      <w:lvlJc w:val="left"/>
      <w:pPr>
        <w:tabs>
          <w:tab w:val="num" w:pos="312"/>
        </w:tabs>
        <w:ind w:left="312" w:hanging="312"/>
      </w:pPr>
      <w:rPr>
        <w:rFonts w:hint="default"/>
        <w:b w:val="0"/>
        <w:i w:val="0"/>
        <w:sz w:val="17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0"/>
  </w:num>
  <w:num w:numId="6">
    <w:abstractNumId w:val="1"/>
  </w:num>
  <w:num w:numId="7">
    <w:abstractNumId w:val="4"/>
  </w:num>
  <w:num w:numId="8">
    <w:abstractNumId w:val="3"/>
  </w:num>
  <w:num w:numId="9">
    <w:abstractNumId w:val="6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3"/>
  </w:num>
  <w:num w:numId="20">
    <w:abstractNumId w:val="6"/>
  </w:num>
  <w:num w:numId="21">
    <w:abstractNumId w:val="0"/>
  </w:num>
  <w:num w:numId="22">
    <w:abstractNumId w:val="1"/>
  </w:num>
  <w:num w:numId="23">
    <w:abstractNumId w:val="4"/>
  </w:num>
  <w:num w:numId="24">
    <w:abstractNumId w:val="0"/>
  </w:num>
  <w:num w:numId="25">
    <w:abstractNumId w:val="0"/>
  </w:num>
  <w:num w:numId="26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5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2D14"/>
    <w:rsid w:val="00043C34"/>
    <w:rsid w:val="000B46D8"/>
    <w:rsid w:val="00177A29"/>
    <w:rsid w:val="002B5524"/>
    <w:rsid w:val="003B3222"/>
    <w:rsid w:val="00422D14"/>
    <w:rsid w:val="00424DED"/>
    <w:rsid w:val="00482A4F"/>
    <w:rsid w:val="00527398"/>
    <w:rsid w:val="00632123"/>
    <w:rsid w:val="008104C5"/>
    <w:rsid w:val="008402D9"/>
    <w:rsid w:val="009175F9"/>
    <w:rsid w:val="009761CF"/>
    <w:rsid w:val="009B0D92"/>
    <w:rsid w:val="00A03098"/>
    <w:rsid w:val="00A3732E"/>
    <w:rsid w:val="00A53085"/>
    <w:rsid w:val="00A73C7C"/>
    <w:rsid w:val="00BD0C39"/>
    <w:rsid w:val="00EB1492"/>
    <w:rsid w:val="00F12F0D"/>
    <w:rsid w:val="00FE2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422D1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422D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422D1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422D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68C4BCBF.dotm</Template>
  <TotalTime>19</TotalTime>
  <Pages>4</Pages>
  <Words>5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Amsterdam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Bode, E.</dc:creator>
  <cp:lastModifiedBy>Bode, E.</cp:lastModifiedBy>
  <cp:revision>1</cp:revision>
  <dcterms:created xsi:type="dcterms:W3CDTF">2019-10-09T12:27:00Z</dcterms:created>
  <dcterms:modified xsi:type="dcterms:W3CDTF">2019-10-09T12:46:00Z</dcterms:modified>
</cp:coreProperties>
</file>